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Brandschutzplatte unter Beleuchtung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0319325" name="d00a2340-eba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080128" name="d00a2340-eba2-11f0-b2ba-5b6c249bc40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1788357" name="145cad60-eba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4357158" name="145cad60-eba3-11f0-b2ba-5b6c249bc40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alle Schlafzimmer/ Treppenhaus 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7850587" name="6a9cf300-eba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5915376" name="6a9cf300-eba4-11f0-b2ba-5b6c249bc40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alle Schlafzimmer 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2709804" name="f5214e90-eba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3154004" name="f5214e90-eba4-11f0-b2ba-5b6c249bc40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6359007" name="58ba4920-eba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3910437" name="58ba4920-eba5-11f0-b2ba-5b6c249bc40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04456472" name="1ec5388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9613606" name="1ec53880-eba8-11f0-b2ba-5b6c249bc40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Fenstersimms </w:t>
            </w:r>
          </w:p>
        </w:tc>
        <w:tc>
          <w:p>
            <w:pPr>
              <w:spacing w:before="0" w:after="0" w:line="240" w:lineRule="auto"/>
            </w:pPr>
            <w:r>
              <w:t>Fenstersimms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2571583" name="99531f4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5750333" name="99531f40-eba8-11f0-b2ba-5b6c249bc40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7726679" name="79a285e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2316372" name="79a285e0-eba9-11f0-b2ba-5b6c249bc40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Leichtbauelemente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682306" name="a386666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0680258" name="a3866660-eba9-11f0-b2ba-5b6c249bc40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(elastische) Wandbeläge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073502" name="66f05700-ebaa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030162" name="66f05700-ebaa-11f0-b2ba-5b6c249bc40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/ Büro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6161171" name="79a23060-ebac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1652275" name="79a23060-ebac-11f0-b2ba-5b6c249bc40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/ Büro alt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8663562" name="403351a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4223789" name="403351a0-ebad-11f0-b2ba-5b6c249bc40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2304466" name="b9320ce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1941165" name="b9320ce0-ebad-11f0-b2ba-5b6c249bc40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WC / Treppenhaus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0766849" name="8da832a0-ebaf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893118" name="8da832a0-ebaf-11f0-b2ba-5b6c249bc40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/ Türe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5082181" name="d511f260-ebb0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0636214" name="d511f260-ebb0-11f0-b2ba-5b6c249bc40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2756919" name="5ee80c9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9844360" name="5ee80c90-ebb1-11f0-b2ba-5b6c249bc40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0219180" name="7ee040d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0320806" name="7ee040d0-ebb1-11f0-b2ba-5b6c249bc40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0864268" name="b49863b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9645428" name="b49863b0-ebb1-11f0-b2ba-5b6c249bc40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Mischerei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4327986" name="5ef9071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7718067" name="5ef90710-ebb2-11f0-b2ba-5b6c249bc40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Mischerei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8149011" name="842d905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6501030" name="842d9050-ebb2-11f0-b2ba-5b6c249bc40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Werkstatt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1967871" name="dd34b39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0191255" name="dd34b390-ebb2-11f0-b2ba-5b6c249bc40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Werkstatt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1307630" name="1f1182c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388667" name="1f1182c0-ebb3-11f0-b2ba-5b6c249bc40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Werkstatt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Leichtbauelemente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1429994" name="6119f5d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2874208" name="6119f5d0-ebb3-11f0-b2ba-5b6c249bc40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Balkonbrüstung </w:t>
            </w:r>
          </w:p>
        </w:tc>
        <w:tc>
          <w:p>
            <w:pPr>
              <w:spacing w:before="0" w:after="0" w:line="240" w:lineRule="auto"/>
            </w:pPr>
            <w:r>
              <w:t>Balkonbrüstung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8037205" name="f1bdda7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5847458" name="f1bdda70-ebb3-11f0-b2ba-5b6c249bc40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/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3198668" name="367715a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4524500" name="367715a0-ebb4-11f0-b2ba-5b6c249bc40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/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887477" name="8e4c489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214996" name="8e4c4890-ebb4-11f0-b2ba-5b6c249bc40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Fenster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2233200" name="c472216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9399678" name="c4722160-ebb4-11f0-b2ba-5b6c249bc40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Fassadensockel </w:t>
            </w:r>
          </w:p>
          <w:p>
            <w:pPr>
              <w:spacing w:before="0" w:after="0" w:line="240" w:lineRule="auto"/>
            </w:pPr>
            <w:r>
              <w:t>EG /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9756149" name="2543be9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4564017" name="2543be90-ebb5-11f0-b2ba-5b6c249bc40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gesamter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75253030" name="dd510dd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9108441" name="dd510dd0-ebb5-11f0-b2ba-5b6c249bc40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gesamter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0550995" name="f1f68bc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5944248" name="f1f68bc0-ebb5-11f0-b2ba-5b6c249bc40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Saxweg 5, 9470 Buchs</w:t>
          </w:r>
        </w:p>
        <w:p>
          <w:pPr>
            <w:spacing w:before="0" w:after="0"/>
          </w:pPr>
          <w:r>
            <w:t>655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